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5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2. DG </w:t>
            </w:r>
          </w:p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79546816" name="61d37bb0-031d-11f0-b496-e9593f791ff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6545362" name="61d37bb0-031d-11f0-b496-e9593f791ffa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2. + 1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38184704" name="34afbd00-031e-11f0-9947-cb723c0f4f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0640141" name="34afbd00-031e-11f0-9947-cb723c0f4f70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2. DG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57079277" name="ec902550-031d-11f0-b1b4-49c9ef4563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4257711" name="ec902550-031d-11f0-b1b4-49c9ef4563e1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Schüttung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04237566" name="b99e3510-0322-11f0-80a5-15ca79b0f8b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02570" name="b99e3510-0322-11f0-80a5-15ca79b0f8b6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Blei </w:t>
            </w:r>
          </w:p>
          <w:p>
            <w:pPr>
              <w:spacing w:before="0" w:after="0" w:line="240" w:lineRule="auto"/>
            </w:pPr>
            <w:r>
              <w:t>schwermettall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2. + 1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50369261" name="58e8a830-031e-11f0-8f19-2ddeb946a09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304943" name="58e8a830-031e-11f0-8f19-2ddeb946a096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1. DG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41666094" name="9ae31c10-031f-11f0-8095-fd715e29237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6629142" name="9ae31c10-031f-11f0-8095-fd715e292372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97501632" name="b1824720-031f-11f0-bda8-23979b834b2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9286998" name="b1824720-031f-11f0-bda8-23979b834b22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1.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70820761" name="41be4230-0320-11f0-bc48-6b0435fff0f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0270462" name="41be4230-0320-11f0-bc48-6b0435fff0ff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1. DG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6809335" name="56b42a10-0320-11f0-8383-47bf1b1f976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8759853" name="56b42a10-0320-11f0-8383-47bf1b1f976b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1. DG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52654605" name="846da3a0-0320-11f0-b967-f937f968db1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9444136" name="846da3a0-0320-11f0-b967-f937f968db12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1.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42000038" name="98ecfbf0-0320-11f0-8c85-35163ae217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3667799" name="98ecfbf0-0320-11f0-8c85-35163ae217dd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1. DG </w:t>
            </w:r>
          </w:p>
          <w:p>
            <w:pPr>
              <w:spacing w:before="0" w:after="0" w:line="240" w:lineRule="auto"/>
            </w:pPr>
            <w:r>
              <w:t>Decke / Wand </w:t>
            </w:r>
          </w:p>
        </w:tc>
        <w:tc>
          <w:p>
            <w:pPr>
              <w:spacing w:before="0" w:after="0" w:line="240" w:lineRule="auto"/>
            </w:pPr>
            <w:r>
              <w:t>Decke / 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85739106" name="ac58c160-0320-11f0-a3d4-434754b6085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1030865" name="ac58c160-0320-11f0-a3d4-434754b60857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1. DG - 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38097783" name="d48d4430-0320-11f0-b40b-1f7f709bb45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3151538" name="d48d4430-0320-11f0-b40b-1f7f709bb45f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1. DG - 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50588632" name="fb03c350-0320-11f0-886f-654350bfe1d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8696485" name="fb03c350-0320-11f0-886f-654350bfe1d6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1. DG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1756891" name="12ca0940-0321-11f0-b57d-7bd97e5e10b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6605862" name="12ca0940-0321-11f0-b57d-7bd97e5e10b9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1.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02013596" name="5f8967d0-0321-11f0-82d3-2bcfe2a2be4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3366810" name="5f8967d0-0321-11f0-82d3-2bcfe2a2be4f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1. DG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16766044" name="6f7136a0-0321-11f0-9ff5-2f513d15cf0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0957965" name="6f7136a0-0321-11f0-9ff5-2f513d15cf04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1. DG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Kamin 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62852457" name="a5718610-0321-11f0-904a-07cc64542fb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6663530" name="a5718610-0321-11f0-904a-07cc64542fbd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Fenster </w:t>
            </w:r>
          </w:p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Fensterkitt </w:t>
            </w:r>
          </w:p>
        </w:tc>
        <w:tc>
          <w:p>
            <w:pPr>
              <w:spacing w:before="0" w:after="0" w:line="240" w:lineRule="auto"/>
            </w:pPr>
            <w:r>
              <w:t>Fenster </w:t>
            </w:r>
          </w:p>
        </w:tc>
        <w:tc>
          <w:p>
            <w:pPr>
              <w:spacing w:before="0" w:after="0" w:line="240" w:lineRule="auto"/>
            </w:pPr>
            <w:r>
              <w:t>Fensterkitt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11105807" name="cce5c620-0321-11f0-a76c-f7666074d56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5934015" name="cce5c620-0321-11f0-a76c-f7666074d561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21579340" name="997d14b0-0325-11f0-aeaa-9b2dd0507be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1799595" name="997d14b0-0325-11f0-aeaa-9b2dd0507bed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Fenster </w:t>
            </w:r>
          </w:p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Anschlagkitt </w:t>
            </w:r>
          </w:p>
        </w:tc>
        <w:tc>
          <w:p>
            <w:pPr>
              <w:spacing w:before="0" w:after="0" w:line="240" w:lineRule="auto"/>
            </w:pPr>
            <w:r>
              <w:t>Fensterrahmen </w:t>
            </w:r>
          </w:p>
        </w:tc>
        <w:tc>
          <w:p>
            <w:pPr>
              <w:spacing w:before="0" w:after="0" w:line="240" w:lineRule="auto"/>
            </w:pPr>
            <w:r>
              <w:t>Anschlagkitt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26703397" name="f40cd090-0321-11f0-ae4b-6def5d596aa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3641145" name="f40cd090-0321-11f0-ae4b-6def5d596aac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1. DG </w:t>
            </w:r>
          </w:p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Konstruktions- und Verkleidungsholz  </w:t>
            </w:r>
          </w:p>
        </w:tc>
        <w:tc>
          <w:p>
            <w:pPr>
              <w:spacing w:before="0" w:after="0" w:line="240" w:lineRule="auto"/>
            </w:pPr>
            <w:r>
              <w:t>Behandeltes Holz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7980032" name="22157b90-0322-11f0-bd51-9528747493f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5001484" name="22157b90-0322-11f0-bd51-9528747493f3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Holzschutzmittel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Gang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17705888" name="3fb03070-0325-11f0-9247-df7dc924f43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5544553" name="3fb03070-0325-11f0-9247-df7dc924f431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27668855" name="7607c7a0-0325-11f0-a57f-0d9e6fa6fcd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64014" name="7607c7a0-0325-11f0-a57f-0d9e6fa6fcd6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9385762" name="d0077bb0-0325-11f0-bfe4-ed8d1c8ddc9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4858392" name="d0077bb0-0325-11f0-bfe4-ed8d1c8ddc99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66255866" name="ed6ca900-0325-11f0-b957-256eb701857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0126620" name="ed6ca900-0325-11f0-b957-256eb701857e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14507488" name="18ac21e0-0326-11f0-85d9-45864b8dabc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0160884" name="18ac21e0-0326-11f0-85d9-45864b8dabc7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90825319" name="32862ca0-0326-11f0-a47c-b11097ba29c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3155817" name="32862ca0-0326-11f0-a47c-b11097ba29c5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VM-29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19707062" name="547f8810-0326-11f0-9261-2d05159a8f1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9980345" name="547f8810-0326-11f0-9261-2d05159a8f1e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VM-30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83652122" name="8f84c170-0329-11f0-95f8-1f656c101eb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8147173" name="8f84c170-0329-11f0-95f8-1f656c101ebf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91830613" name="a38bb570-0329-11f0-8cdd-c3162f3e21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6779004" name="a38bb570-0329-11f0-8cdd-c3162f3e21d1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Kachelofen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29160167" name="b6072770-0329-11f0-a821-fbfc16a0c79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0029691" name="b6072770-0329-11f0-a821-fbfc16a0c794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79541143" name="030c1a80-032a-11f0-9240-5590a1966c4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2436628" name="030c1a80-032a-11f0-9240-5590a1966c4f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2727363" name="2c941f60-032a-11f0-8e7b-1508acedd77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3151658" name="2c941f60-032a-11f0-8e7b-1508acedd778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VM-35</w:t>
            </w:r>
          </w:p>
        </w:tc>
        <w:tc>
          <w:p>
            <w:pPr>
              <w:spacing w:before="0" w:after="0" w:line="240" w:lineRule="auto"/>
            </w:pPr>
            <w:r>
              <w:t>Küche / Entreè / 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49562355" name="3f916b90-032a-11f0-ae0d-5d5987887c0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821029" name="3f916b90-032a-11f0-ae0d-5d5987887c09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VM-36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06851458" name="7cb76970-032a-11f0-aa78-8b67e75e815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0993438" name="7cb76970-032a-11f0-aa78-8b67e75e815d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VM-37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51033612" name="dd10c960-032a-11f0-a2a8-6bbc64a99a3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3110730" name="dd10c960-032a-11f0-a2a8-6bbc64a99a33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VM-38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06955962" name="eaf4e380-032b-11f0-bbf7-5bfbed652a5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770603" name="eaf4e380-032b-11f0-bbf7-5bfbed652a55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VM-39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Kachelofen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64270436" name="095f72e0-032c-11f0-9516-6f07175428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6799838" name="095f72e0-032c-11f0-9516-6f07175428ca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VM-40</w:t>
            </w:r>
          </w:p>
        </w:tc>
        <w:tc>
          <w:p>
            <w:pPr>
              <w:spacing w:before="0" w:after="0" w:line="240" w:lineRule="auto"/>
            </w:pPr>
            <w:r>
              <w:t>Hobbyraum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38172359" name="a8072410-032c-11f0-8448-c1d913b69d5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1133669" name="a8072410-032c-11f0-8448-c1d913b69d50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VM-41</w:t>
            </w:r>
          </w:p>
        </w:tc>
        <w:tc>
          <w:p>
            <w:pPr>
              <w:spacing w:before="0" w:after="0" w:line="240" w:lineRule="auto"/>
            </w:pPr>
            <w:r>
              <w:t>Hobbyraum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44988717" name="be2b52c0-032c-11f0-bab1-eba80e1a158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4651751" name="be2b52c0-032c-11f0-bab1-eba80e1a1586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VM-42</w:t>
            </w:r>
          </w:p>
        </w:tc>
        <w:tc>
          <w:p>
            <w:pPr>
              <w:spacing w:before="0" w:after="0" w:line="240" w:lineRule="auto"/>
            </w:pPr>
            <w:r>
              <w:t>Hobbyraum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86420712" name="d0270d70-032c-11f0-8418-f35ffc6029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2293406" name="d0270d70-032c-11f0-8418-f35ffc6029a3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VM-43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85430336" name="161211e0-032d-11f0-8a44-e5b4af0b854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8719008" name="161211e0-032d-11f0-8a44-e5b4af0b8544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VM-44</w:t>
            </w:r>
          </w:p>
        </w:tc>
        <w:tc>
          <w:p>
            <w:pPr>
              <w:spacing w:before="0" w:after="0" w:line="240" w:lineRule="auto"/>
            </w:pPr>
            <w:r>
              <w:t>Gang / 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92968071" name="1ca8f860-032e-11f0-9ee4-ff4e10f471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7844221" name="1ca8f860-032e-11f0-9ee4-ff4e10f471b3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VM-45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57740071" name="3296adc0-032e-11f0-88b6-b93ef9820b7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4225698" name="3296adc0-032e-11f0-88b6-b93ef9820b78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VM-46</w:t>
            </w:r>
          </w:p>
        </w:tc>
        <w:tc>
          <w:p>
            <w:pPr>
              <w:spacing w:before="0" w:after="0" w:line="240" w:lineRule="auto"/>
            </w:pPr>
            <w:r>
              <w:t>Gang / 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Rohrummantellung </w:t>
            </w:r>
          </w:p>
        </w:tc>
        <w:tc>
          <w:p>
            <w:pPr>
              <w:spacing w:before="0" w:after="0" w:line="240" w:lineRule="auto"/>
            </w:pPr>
            <w:r>
              <w:t>technisches Textil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22492310" name="4cc0fb60-032e-11f0-b69b-d745a3aea6b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214455" name="4cc0fb60-032e-11f0-b69b-d745a3aea6b6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VM-47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45768788" name="187093f0-0330-11f0-baa3-b7b2de6a0e3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5110702" name="187093f0-0330-11f0-baa3-b7b2de6a0e32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VM-48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73464597" name="358b71d0-0330-11f0-8956-3fa2d48523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736365" name="358b71d0-0330-11f0-8956-3fa2d4852325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VM-49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32575605" name="cd744cb0-0330-11f0-bbb0-c1873dc506e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574745" name="cd744cb0-0330-11f0-bbb0-c1873dc506e7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VM-50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UG / 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36745648" name="b92b2a20-0331-11f0-8c9a-5d0ef216d86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2463650" name="b92b2a20-0331-11f0-8c9a-5d0ef216d864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Feinputz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VM-51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 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49246431" name="eab18a30-0331-11f0-be3b-67d852059dc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4837077" name="eab18a30-0331-11f0-be3b-67d852059dc1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Kieselwurf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55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Susenbergstrasse 141, 8044 Zürich.</w:t>
          </w:r>
        </w:p>
        <w:p>
          <w:pPr>
            <w:spacing w:before="0" w:after="0"/>
          </w:pPr>
          <w:r>
            <w:t>208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footer.xml" Type="http://schemas.openxmlformats.org/officeDocument/2006/relationships/footer" Id="rId55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